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80729977" name="2b7dc1b0-e9e1-11ef-84b7-19860a5377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013386" name="2b7dc1b0-e9e1-11ef-84b7-19860a53778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3439745" name="4d979d70-e9e1-11ef-8870-2b1fd1ce0d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117802" name="4d979d70-e9e1-11ef-8870-2b1fd1ce0d7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511691" name="6010c580-e9e1-11ef-92a4-3323bb8b2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9807025" name="6010c580-e9e1-11ef-92a4-3323bb8b222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5293715" name="7d00c2d0-e9e1-11ef-a5f4-f7e11e46b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8829468" name="7d00c2d0-e9e1-11ef-a5f4-f7e11e46bc2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6591305" name="e26c8190-e9e1-11ef-aa40-b56c70f6d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067560" name="e26c8190-e9e1-11ef-aa40-b56c70f6df7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45952027" name="fe87f0d0-e9e1-11ef-b0b7-8fb39dbe6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3427060" name="fe87f0d0-e9e1-11ef-b0b7-8fb39dbe6b4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411364" name="25ffda60-e9e2-11ef-8e40-63cdb1c249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5110195" name="25ffda60-e9e2-11ef-8e40-63cdb1c2498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2561641" name="69514830-e9e2-11ef-9e3c-5b8a7afd0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2112793" name="69514830-e9e2-11ef-9e3c-5b8a7afd073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70403594" name="0390e450-e9e3-11ef-9b82-27e8ef9f0b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0610448" name="0390e450-e9e3-11ef-9b82-27e8ef9f0b05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38243585" name="25c54cf0-e9e3-11ef-a55e-47bc1fe420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1225726" name="25c54cf0-e9e3-11ef-a55e-47bc1fe4201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9189791" name="7a880fc0-e9e3-11ef-9bc1-652ca2f9c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6169283" name="7a880fc0-e9e3-11ef-9bc1-652ca2f9c094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01470178" name="99a48a00-e9e3-11ef-a8be-cf6a5f2deb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932537" name="99a48a00-e9e3-11ef-a8be-cf6a5f2debd1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0600973" name="08af82b0-e9e4-11ef-9612-11669e4262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609791" name="08af82b0-e9e4-11ef-9612-11669e4262a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3228516" name="1e7fec10-e9e4-11ef-9da3-dba8242998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6275841" name="1e7fec10-e9e4-11ef-9da3-dba82429981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8355122" name="6f2a8e90-e9e4-11ef-ab04-e7ef48f69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672238" name="6f2a8e90-e9e4-11ef-ab04-e7ef48f69dc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5872315" name="8b35d130-e9e4-11ef-927e-81f1fe41b2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902345" name="8b35d130-e9e4-11ef-927e-81f1fe41b25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12389112" name="8e515a50-e9ea-11ef-8716-8749dacf1a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6361693" name="8e515a50-e9ea-11ef-8716-8749dacf1ad4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0277912" name="a734ded0-e9e4-11ef-bcab-41d9c9cf0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690227" name="a734ded0-e9e4-11ef-bcab-41d9c9cf0ed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0043587" name="c071b070-e9ea-11ef-80c1-ebdd3feaf4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825863" name="c071b070-e9ea-11ef-80c1-ebdd3feaf49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8029934" name="d7b076e0-e9ea-11ef-bdf2-d58fdb7e4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077043" name="d7b076e0-e9ea-11ef-bdf2-d58fdb7e457c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7680259" name="eeb7d9a0-e9ea-11ef-92ef-0583776e3c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899324" name="eeb7d9a0-e9ea-11ef-92ef-0583776e3c74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Schlafzimmer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9780178" name="03438e00-e9eb-11ef-a55c-ed4ef50462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2924929" name="03438e00-e9eb-11ef-a55c-ed4ef50462b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Dusche 207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  /Boden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7060840" name="c1896c90-e9eb-11ef-81ba-d73604ee4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0601774" name="c1896c90-e9eb-11ef-81ba-d73604ee45a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Schlafzimmer 207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9266171" name="f05da4f0-e9eb-11ef-a142-73f0c66cd2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5993146" name="f05da4f0-e9eb-11ef-a142-73f0c66cd2d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101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2110517" name="895c3590-e9ec-11ef-aec2-e7fa41ada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4969240" name="895c3590-e9ec-11ef-aec2-e7fa41ada58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Schlafzimmer 101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6516969" name="09493b90-e9ed-11ef-92f9-2781e8446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964436" name="09493b90-e9ed-11ef-92f9-2781e8446381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95496494" name="4eb70440-e9ee-11ef-b1de-8b81cb8c5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1057036" name="4eb70440-e9ee-11ef-b1de-8b81cb8c55c9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20100771" name="e8c30d40-e9ee-11ef-b1c6-4d926e0350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473532" name="e8c30d40-e9ee-11ef-b1c6-4d926e0350d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3716523" name="02778ea0-e9ef-11ef-a108-a7b6cdbcca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582871" name="02778ea0-e9ef-11ef-a108-a7b6cdbcca4d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86294168" name="1f40a300-e9ef-11ef-9613-cff07576f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601614" name="1f40a300-e9ef-11ef-9613-cff07576fa2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02485071" name="6cf5fa50-e9ef-11ef-ae35-2d3305c7c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645394" name="6cf5fa50-e9ef-11ef-ae35-2d3305c7c816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7608871" name="896b2250-e9ef-11ef-8893-a7992eab2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192560" name="896b2250-e9ef-11ef-8893-a7992eab2a0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41404626" name="e739dfc0-e9ef-11ef-bf11-ff96b65872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4906056" name="e739dfc0-e9ef-11ef-bf11-ff96b658725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92884922" name="fec0abb0-e9ef-11ef-8a3a-03d7b34fd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6558412" name="fec0abb0-e9ef-11ef-8a3a-03d7b34fdb5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8223865" name="2bf6ab20-e9f5-11ef-b304-9d46cd178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6361855" name="2bf6ab20-e9f5-11ef-b304-9d46cd178ee1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Schichtenanalyse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12951821" name="47ecdf20-e9f5-11ef-a16a-33bf4425f5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5559079" name="47ecdf20-e9f5-11ef-a16a-33bf4425f526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1487272" name="eb3fde00-e9f7-11ef-a252-2d49b821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6289253" name="eb3fde00-e9f7-11ef-a252-2d49b821eea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Restaurant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1128461" name="e1927dd0-e9f8-11ef-8369-b924ffb921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709155" name="e1927dd0-e9f8-11ef-8369-b924ffb92133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Restaurant + Stübli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unter Gipsplatte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5949198" name="2b5a6480-0567-11f0-9a95-b1fe9b4dd8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9225" name="2b5a6480-0567-11f0-9a95-b1fe9b4dd8a7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Decke ist im Altbau ( Holzdecke )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1460955" name="7ea346a0-0569-11f0-bb0d-8df8def3ae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7299725" name="7ea346a0-0569-11f0-bb0d-8df8def3ae8b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Stübli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Schichtanalyse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78073342" name="2cddfda0-056f-11f0-ba84-a1799779d9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160786" name="2cddfda0-056f-11f0-ba84-a1799779d9e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02736367" name="6a85bc60-0574-11f0-8205-b7479793fa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3045028" name="6a85bc60-0574-11f0-8205-b7479793fad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88458334" name="0663d400-057a-11f0-8349-a191bcf7f3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767152" name="0663d400-057a-11f0-8349-a191bcf7f3e6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8502873" name="24b07b20-057a-11f0-ba93-71ec4b65ff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5029415" name="24b07b20-057a-11f0-ba93-71ec4b65ffab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Schichtanalyse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52752824" name="52bb7010-057a-11f0-b39c-79cb4cce24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081373" name="52bb7010-057a-11f0-b39c-79cb4cce24b3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VM-46</w:t>
            </w:r>
          </w:p>
        </w:tc>
        <w:tc>
          <w:p>
            <w:pPr>
              <w:spacing w:before="0" w:after="0" w:line="240" w:lineRule="auto"/>
            </w:pPr>
            <w:r>
              <w:t>Saal 2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37777187" name="075da7e0-057b-11f0-ac83-115e8ce48a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9629657" name="075da7e0-057b-11f0-ac83-115e8ce48a5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/ Sockel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VM-50</w:t>
            </w:r>
          </w:p>
        </w:tc>
        <w:tc>
          <w:p>
            <w:pPr>
              <w:spacing w:before="0" w:after="0" w:line="240" w:lineRule="auto"/>
            </w:pPr>
            <w:r>
              <w:t>Restaurant + Stübli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Heizkörperniesche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+ Kork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VM-51</w:t>
            </w:r>
          </w:p>
        </w:tc>
        <w:tc>
          <w:p>
            <w:pPr>
              <w:spacing w:before="0" w:after="0" w:line="240" w:lineRule="auto"/>
            </w:pPr>
            <w:r>
              <w:t>Restaurant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Küche </w:t>
            </w:r>
          </w:p>
        </w:tc>
        <w:tc>
          <w:p>
            <w:pPr>
              <w:spacing w:before="0" w:after="0" w:line="240" w:lineRule="auto"/>
            </w:pPr>
            <w:r>
              <w:t>Aschenbecher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VM-52</w:t>
            </w:r>
          </w:p>
        </w:tc>
        <w:tc>
          <w:p>
            <w:pPr>
              <w:spacing w:before="0" w:after="0" w:line="240" w:lineRule="auto"/>
            </w:pPr>
            <w:r>
              <w:t>Div. Räume </w:t>
            </w:r>
          </w:p>
          <w:p>
            <w:pPr>
              <w:spacing w:before="0" w:after="0" w:line="240" w:lineRule="auto"/>
            </w:pPr>
            <w:r>
              <w:t>EG + 1. OG</w:t>
            </w:r>
          </w:p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Kachelofen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VM-53</w:t>
            </w:r>
          </w:p>
        </w:tc>
        <w:tc>
          <w:p>
            <w:pPr>
              <w:spacing w:before="0" w:after="0" w:line="240" w:lineRule="auto"/>
            </w:pPr>
            <w:r>
              <w:t>Div. Räume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Leuchtstoffröhren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PCB</w:t>
            </w:r>
          </w:p>
          <w:p>
            <w:pPr>
              <w:spacing w:before="0" w:after="0" w:line="240" w:lineRule="auto"/>
            </w:pPr>
            <w:r>
              <w:t>Quecksilber</w:t>
            </w:r>
          </w:p>
        </w:tc>
        <w:tc>
          <w:p>
            <w:pPr>
              <w:spacing w:before="0" w:after="0" w:line="240" w:lineRule="auto"/>
            </w:pPr>
            <w:r>
              <w:t>VB-55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VM-54</w:t>
            </w:r>
          </w:p>
        </w:tc>
        <w:tc>
          <w:p>
            <w:pPr>
              <w:spacing w:before="0" w:after="0" w:line="240" w:lineRule="auto"/>
            </w:pPr>
            <w:r>
              <w:t>Div. Räume </w:t>
            </w:r>
          </w:p>
          <w:p>
            <w:pPr>
              <w:spacing w:before="0" w:after="0" w:line="240" w:lineRule="auto"/>
            </w:pPr>
            <w:r>
              <w:t>EG - DG </w:t>
            </w:r>
          </w:p>
          <w:p>
            <w:pPr>
              <w:spacing w:before="0" w:after="0" w:line="240" w:lineRule="auto"/>
            </w:pPr>
            <w:r>
              <w:t>Fassade </w:t>
            </w:r>
          </w:p>
        </w:tc>
        <w:tc>
          <w:p>
            <w:pPr>
              <w:spacing w:before="0" w:after="0" w:line="240" w:lineRule="auto"/>
            </w:pPr>
            <w:r>
              <w:t>Fensterrahmen 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>172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